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660099"/>
          <w:sz w:val="48"/>
        </w:rPr>
        <w:t>ANISA SEJDIU</w:t>
        <w:br/>
      </w:r>
    </w:p>
    <w:p>
      <w:pPr>
        <w:jc w:val="center"/>
      </w:pPr>
      <w:r>
        <w:t>📞 045 327 069 | ✉ aniisasejdiu@gmail.com</w:t>
        <w:br/>
        <w:t>18 vjeçare</w:t>
      </w:r>
    </w:p>
    <w:p/>
    <w:p>
      <w:r>
        <w:rPr>
          <w:b/>
          <w:color w:val="660099"/>
        </w:rPr>
        <w:t>PROFILI PROFESIONAL</w:t>
      </w:r>
    </w:p>
    <w:p>
      <w:r>
        <w:t>Vajzë e motivuar dhe komunikative me përvojë në shitje, shërbim ndaj klientëve dhe administrim. E aftë të punoj në ekip dhe të ofroj shërbim profesional ndaj klientëve.</w:t>
      </w:r>
    </w:p>
    <w:p>
      <w:r>
        <w:rPr>
          <w:b/>
          <w:color w:val="660099"/>
        </w:rPr>
        <w:t>PËRVOJA E PUNËS</w:t>
      </w:r>
    </w:p>
    <w:p>
      <w:r>
        <w:t>• Recepsioniste – Fitnes Fit Line (5 muaj)</w:t>
        <w:br/>
        <w:t>Menaxhim i klientëve, rezervimeve dhe komunikimit të përditshëm.</w:t>
      </w:r>
    </w:p>
    <w:p>
      <w:r>
        <w:t>• Shankiste – Pasta Fasta (2 muaj)</w:t>
        <w:br/>
        <w:t>Shërbim ndaj klientëve dhe menaxhim i porosive.</w:t>
      </w:r>
    </w:p>
    <w:p>
      <w:r>
        <w:t>• Shitëse Online – Produkte Skin Care &amp; Makeup (Dr. Tuna)</w:t>
        <w:br/>
        <w:t>Promovim, shitje dhe komunikim me klientët.</w:t>
      </w:r>
    </w:p>
    <w:p>
      <w:r>
        <w:rPr>
          <w:b/>
          <w:color w:val="660099"/>
        </w:rPr>
        <w:t>AFTËSITË</w:t>
      </w:r>
    </w:p>
    <w:p>
      <w:r>
        <w:t>✓ Komunikim i shkëlqyer</w:t>
        <w:br/>
        <w:t>✓ Shitje dhe promovim</w:t>
        <w:br/>
        <w:t>✓ Shërbim ndaj klientëve</w:t>
        <w:br/>
        <w:t>✓ Punë në ekip</w:t>
        <w:br/>
        <w:t>✓ Organizim dhe përgjegjësi</w:t>
      </w:r>
    </w:p>
    <w:p>
      <w:r>
        <w:rPr>
          <w:b/>
          <w:color w:val="660099"/>
        </w:rPr>
        <w:t>GJUHËT</w:t>
      </w:r>
    </w:p>
    <w:p>
      <w:r>
        <w:t>✓ Shqip</w:t>
        <w:br/>
        <w:t>✓ Anglisht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